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C5C0A" w14:textId="1970AD07" w:rsidR="002B3102" w:rsidRPr="00FB5E04" w:rsidRDefault="00EB7857" w:rsidP="00690410">
      <w:pPr>
        <w:spacing w:after="0" w:line="240" w:lineRule="auto"/>
        <w:jc w:val="right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405A48">
        <w:rPr>
          <w:b/>
          <w:bCs/>
          <w:noProof/>
          <w:lang w:val="es-AR"/>
        </w:rPr>
        <w:drawing>
          <wp:inline distT="0" distB="0" distL="0" distR="0" wp14:anchorId="12AAA636" wp14:editId="37B70FBA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5E4D9F" w14:textId="77777777" w:rsidR="000C4876" w:rsidRDefault="000C4876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304676B8" w14:textId="77777777" w:rsidR="00690410" w:rsidRPr="00FB5E04" w:rsidRDefault="00690410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7C5CF311" w14:textId="14697A57" w:rsidR="00690410" w:rsidRPr="00690410" w:rsidRDefault="00690410" w:rsidP="00690410">
      <w:pPr>
        <w:spacing w:after="0" w:line="240" w:lineRule="auto"/>
        <w:jc w:val="center"/>
        <w:rPr>
          <w:rFonts w:ascii="CorpoS" w:hAnsi="CorpoS"/>
          <w:b/>
          <w:bCs/>
          <w:sz w:val="40"/>
          <w:szCs w:val="40"/>
          <w:lang w:val="es-ES"/>
        </w:rPr>
      </w:pPr>
      <w:r w:rsidRPr="00690410">
        <w:rPr>
          <w:rFonts w:ascii="CorpoS" w:hAnsi="CorpoS"/>
          <w:b/>
          <w:bCs/>
          <w:sz w:val="40"/>
          <w:szCs w:val="40"/>
          <w:lang w:val="es-ES"/>
        </w:rPr>
        <w:t>Yacopini celebra 10 años como</w:t>
      </w:r>
    </w:p>
    <w:p w14:paraId="14E5DEB2" w14:textId="77777777" w:rsidR="00690410" w:rsidRPr="00690410" w:rsidRDefault="00690410" w:rsidP="00690410">
      <w:pPr>
        <w:spacing w:after="0" w:line="240" w:lineRule="auto"/>
        <w:jc w:val="center"/>
        <w:rPr>
          <w:rFonts w:ascii="CorpoS" w:hAnsi="CorpoS"/>
          <w:b/>
          <w:bCs/>
          <w:sz w:val="40"/>
          <w:szCs w:val="40"/>
          <w:lang w:val="es-ES"/>
        </w:rPr>
      </w:pPr>
      <w:r w:rsidRPr="00690410">
        <w:rPr>
          <w:rFonts w:ascii="CorpoS" w:hAnsi="CorpoS"/>
          <w:b/>
          <w:bCs/>
          <w:sz w:val="40"/>
          <w:szCs w:val="40"/>
          <w:lang w:val="es-ES"/>
        </w:rPr>
        <w:t>concesionario oficial de Mercedes-Benz</w:t>
      </w:r>
    </w:p>
    <w:p w14:paraId="519D0E88" w14:textId="77777777" w:rsidR="00690410" w:rsidRDefault="00690410" w:rsidP="00690410">
      <w:pPr>
        <w:spacing w:after="0" w:line="240" w:lineRule="auto"/>
        <w:jc w:val="both"/>
        <w:rPr>
          <w:rFonts w:ascii="CorpoS" w:hAnsi="CorpoS"/>
          <w:lang w:val="es-ES"/>
        </w:rPr>
      </w:pPr>
    </w:p>
    <w:p w14:paraId="6B49DB8B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11435645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5F5146E4" w14:textId="77777777" w:rsidR="00690410" w:rsidRPr="00690410" w:rsidRDefault="00690410" w:rsidP="00690410">
      <w:pPr>
        <w:spacing w:after="0" w:line="240" w:lineRule="auto"/>
        <w:jc w:val="center"/>
        <w:rPr>
          <w:rFonts w:ascii="CorpoS" w:hAnsi="CorpoS" w:cs="Arial"/>
          <w:i/>
          <w:iCs/>
          <w:sz w:val="24"/>
          <w:szCs w:val="24"/>
          <w:lang w:val="es-ES"/>
        </w:rPr>
      </w:pPr>
      <w:r w:rsidRPr="00690410">
        <w:rPr>
          <w:rFonts w:ascii="CorpoS" w:hAnsi="CorpoS"/>
          <w:i/>
          <w:iCs/>
          <w:sz w:val="24"/>
          <w:szCs w:val="24"/>
          <w:lang w:val="es-ES"/>
        </w:rPr>
        <w:t xml:space="preserve">La trayectoria de Yacopini reafirma la relevancia estratégica de la zona de Cuyo para </w:t>
      </w:r>
      <w:r w:rsidRPr="00690410">
        <w:rPr>
          <w:rFonts w:ascii="CorpoS" w:hAnsi="CorpoS" w:cs="Arial"/>
          <w:i/>
          <w:iCs/>
          <w:sz w:val="24"/>
          <w:szCs w:val="24"/>
          <w:lang w:val="es-ES"/>
        </w:rPr>
        <w:t>Mercedes-Benz, con una cobertura y una atención de primer nivel.</w:t>
      </w:r>
    </w:p>
    <w:p w14:paraId="4C199103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72EDF30F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2D9271BF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690410">
        <w:rPr>
          <w:rFonts w:ascii="CorpoS" w:hAnsi="CorpoS"/>
          <w:sz w:val="24"/>
          <w:szCs w:val="24"/>
          <w:lang w:val="es-ES"/>
        </w:rPr>
        <w:t xml:space="preserve">Mendoza, octubre de 2025. El concesionario Yacopini celebra 10 años de trayectoria como miembro de la Red Comercial de Mercedes-Benz, responsable de la zona de Cuyo, con presencia en Mendoza y San Juan. En esta década, consolidó su compromiso con la calidad de servicio, la atención al cliente y la postventa de excelencia. </w:t>
      </w:r>
    </w:p>
    <w:p w14:paraId="66228A6B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56252980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color w:val="000000"/>
          <w:sz w:val="24"/>
          <w:szCs w:val="24"/>
          <w:lang w:val="es-ES"/>
        </w:rPr>
      </w:pPr>
      <w:r w:rsidRPr="00690410">
        <w:rPr>
          <w:rFonts w:ascii="CorpoS" w:hAnsi="CorpoS"/>
          <w:sz w:val="24"/>
          <w:szCs w:val="24"/>
          <w:lang w:val="es-ES"/>
        </w:rPr>
        <w:t>Su base operativa está en Carril Rodríguez Peña 744, Maipú, Mendoza, dentro d</w:t>
      </w:r>
      <w:r w:rsidRPr="00690410">
        <w:rPr>
          <w:rFonts w:ascii="CorpoS" w:hAnsi="CorpoS" w:cs="Arial"/>
          <w:color w:val="000000"/>
          <w:sz w:val="24"/>
          <w:szCs w:val="24"/>
          <w:lang w:val="es-ES"/>
        </w:rPr>
        <w:t>el polo automotriz de la zona. Está a minutos del aeropuerto y del centro de Mendoza y cuenta con una óptima conexión con las principales rutas de la provincia. Además, posee una sucursal en San Juan.</w:t>
      </w:r>
    </w:p>
    <w:p w14:paraId="6AB5EC4A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6036B616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690410">
        <w:rPr>
          <w:rFonts w:ascii="CorpoS" w:hAnsi="CorpoS"/>
          <w:sz w:val="24"/>
          <w:szCs w:val="24"/>
          <w:lang w:val="es-ES"/>
        </w:rPr>
        <w:t>Desde su inauguración en 2015, la empresa consolidó una propuesta integral que incluye vans y autos, apuntalada por servicios de venta, posventa, repuestos originales, herramientas de diagnóstico y personal especializado.</w:t>
      </w:r>
    </w:p>
    <w:p w14:paraId="2DF456B7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11AF7377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690410">
        <w:rPr>
          <w:rFonts w:ascii="CorpoS" w:hAnsi="CorpoS"/>
          <w:sz w:val="24"/>
          <w:szCs w:val="24"/>
          <w:lang w:val="es-ES"/>
        </w:rPr>
        <w:t>Yacopini fortaleció su vínculo con clientes particulares, pymes y grandes flotas, y obtuvo diversos reconocimientos por su desempeño. En 2022 fue distinguido entre los concesionarios más destacados del país y lideró las ventas de Vans en Mendoza y San Juan.</w:t>
      </w:r>
    </w:p>
    <w:p w14:paraId="12ED4C90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</w:p>
    <w:p w14:paraId="349EE9DC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690410">
        <w:rPr>
          <w:rFonts w:ascii="CorpoS" w:hAnsi="CorpoS"/>
          <w:sz w:val="24"/>
          <w:szCs w:val="24"/>
          <w:lang w:val="es-ES"/>
        </w:rPr>
        <w:t>En los últimos años se perfeccionaron los servicios de atención de venta y postventa y se sumaron integrantes al equipo, compuesto actualmente por más de 60 personas. Además, se invirtió en digitalización de turnos, seguimiento de órdenes y tableros de calidad en tiempo real. Todo el equipo de Yacopini recibe de manera permanente formación especializada en el Training Center de Buenos Aires</w:t>
      </w:r>
    </w:p>
    <w:p w14:paraId="4F7E6394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sz w:val="24"/>
          <w:szCs w:val="24"/>
          <w:lang w:val="es-ES"/>
        </w:rPr>
      </w:pPr>
    </w:p>
    <w:p w14:paraId="3EBF099F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sz w:val="24"/>
          <w:szCs w:val="24"/>
          <w:lang w:val="es-ES"/>
        </w:rPr>
      </w:pPr>
    </w:p>
    <w:p w14:paraId="3864D454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b/>
          <w:bCs/>
          <w:sz w:val="24"/>
          <w:szCs w:val="24"/>
          <w:lang w:val="es-ES"/>
        </w:rPr>
      </w:pPr>
      <w:r w:rsidRPr="00690410">
        <w:rPr>
          <w:rFonts w:ascii="CorpoS" w:hAnsi="CorpoS"/>
          <w:b/>
          <w:bCs/>
          <w:sz w:val="24"/>
          <w:szCs w:val="24"/>
          <w:lang w:val="es-ES"/>
        </w:rPr>
        <w:t>Una década de trayectoria</w:t>
      </w:r>
    </w:p>
    <w:p w14:paraId="6AD6B180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690410">
        <w:rPr>
          <w:rFonts w:ascii="CorpoS" w:hAnsi="CorpoS"/>
          <w:sz w:val="24"/>
          <w:szCs w:val="24"/>
          <w:lang w:val="es-ES"/>
        </w:rPr>
        <w:t xml:space="preserve">El evento por el aniversario se realizó en el concesionario y contó con la presencia de personalidades, clientes, medios, empleados, proveedores y directivos de Prestige Auto, quienes viajaron especialmente desde Buenos Aires. </w:t>
      </w:r>
    </w:p>
    <w:p w14:paraId="49645A6F" w14:textId="30CA4729" w:rsidR="00690410" w:rsidRPr="00690410" w:rsidRDefault="00690410" w:rsidP="00690410">
      <w:pPr>
        <w:pStyle w:val="Ttulo1"/>
        <w:spacing w:before="0" w:line="240" w:lineRule="auto"/>
        <w:jc w:val="both"/>
        <w:rPr>
          <w:rFonts w:ascii="CorpoS" w:hAnsi="CorpoS" w:cs="Arial"/>
          <w:color w:val="000000"/>
          <w:sz w:val="24"/>
          <w:szCs w:val="24"/>
          <w:lang w:val="es-ES"/>
        </w:rPr>
      </w:pPr>
    </w:p>
    <w:p w14:paraId="29EE338F" w14:textId="77777777" w:rsidR="00690410" w:rsidRPr="00690410" w:rsidRDefault="00690410" w:rsidP="00690410">
      <w:pPr>
        <w:pStyle w:val="Textoindependiente"/>
        <w:spacing w:after="0" w:line="240" w:lineRule="auto"/>
        <w:jc w:val="both"/>
        <w:rPr>
          <w:rFonts w:ascii="CorpoS" w:hAnsi="CorpoS" w:cs="Arial"/>
          <w:color w:val="000000"/>
          <w:sz w:val="24"/>
          <w:szCs w:val="24"/>
          <w:lang w:val="es-ES"/>
        </w:rPr>
      </w:pPr>
      <w:r w:rsidRPr="00690410">
        <w:rPr>
          <w:rFonts w:ascii="CorpoS" w:hAnsi="CorpoS" w:cs="Arial"/>
          <w:color w:val="000000"/>
          <w:sz w:val="24"/>
          <w:szCs w:val="24"/>
          <w:lang w:val="es-ES"/>
        </w:rPr>
        <w:t>Durante el encuentro, Daniel Herrero, CEO y presidente de Prestige Auto afirmó: “</w:t>
      </w:r>
      <w:r w:rsidRPr="00690410">
        <w:rPr>
          <w:rFonts w:ascii="CorpoS" w:hAnsi="CorpoS"/>
          <w:sz w:val="24"/>
          <w:szCs w:val="24"/>
          <w:lang w:val="es-ES"/>
        </w:rPr>
        <w:t xml:space="preserve">Yacopini es un socio estratégico dentro de nuestra red. Su desempeño comercial y sus servicios al cliente </w:t>
      </w:r>
      <w:r w:rsidRPr="00690410">
        <w:rPr>
          <w:rFonts w:ascii="CorpoS" w:hAnsi="CorpoS"/>
          <w:sz w:val="24"/>
          <w:szCs w:val="24"/>
          <w:lang w:val="es-ES"/>
        </w:rPr>
        <w:lastRenderedPageBreak/>
        <w:t xml:space="preserve">acompañan nuestra estrategia de cercanía y excelencia. </w:t>
      </w:r>
      <w:r w:rsidRPr="00690410">
        <w:rPr>
          <w:rFonts w:ascii="CorpoS" w:hAnsi="CorpoS" w:cs="Arial"/>
          <w:color w:val="000000"/>
          <w:sz w:val="24"/>
          <w:szCs w:val="24"/>
          <w:lang w:val="es-ES"/>
        </w:rPr>
        <w:t>Desde hace diez años, este equipo se enfoca en satisfacer las necesidades del mercado y de los clientes. Este es un elemento clave para su éxito. Esta década de trabajo es una demostración clara de que contamos con un equipo dispuesto a ofrecer siempre el mejor servicio”.</w:t>
      </w:r>
    </w:p>
    <w:p w14:paraId="323CC99F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color w:val="000000"/>
          <w:sz w:val="24"/>
          <w:szCs w:val="24"/>
          <w:lang w:val="es-AR"/>
        </w:rPr>
      </w:pPr>
    </w:p>
    <w:p w14:paraId="610F95FA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color w:val="000000"/>
          <w:sz w:val="24"/>
          <w:szCs w:val="24"/>
          <w:lang w:val="es-ES"/>
        </w:rPr>
      </w:pPr>
      <w:r w:rsidRPr="00690410">
        <w:rPr>
          <w:rFonts w:ascii="CorpoS" w:hAnsi="CorpoS" w:cs="Arial"/>
          <w:color w:val="000000"/>
          <w:sz w:val="24"/>
          <w:szCs w:val="24"/>
          <w:lang w:val="es-ES"/>
        </w:rPr>
        <w:t>Concluyó: “Tenemos un objetivo primordial para todos los miembros de la red comercial de Mercedes-Benz: Queremos ser el líder absoluto en la atención al cliente. La dedicación por una atención constante es nuestra promesa a los clientes a quienes les agradecemos por confiar en nosotros”.</w:t>
      </w:r>
    </w:p>
    <w:p w14:paraId="2DF98105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color w:val="000000"/>
          <w:sz w:val="24"/>
          <w:szCs w:val="24"/>
          <w:lang w:val="es-ES"/>
        </w:rPr>
      </w:pPr>
    </w:p>
    <w:p w14:paraId="57D7778E" w14:textId="77777777" w:rsidR="00690410" w:rsidRDefault="00690410" w:rsidP="00690410">
      <w:pPr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  <w:r w:rsidRPr="00690410">
        <w:rPr>
          <w:rFonts w:ascii="CorpoS" w:hAnsi="CorpoS" w:cs="Arial"/>
          <w:sz w:val="24"/>
          <w:szCs w:val="24"/>
          <w:lang w:val="es-ES"/>
        </w:rPr>
        <w:t xml:space="preserve">Por su parte, Hernán Yacopini, titular del concesionario declaró: “Cumplir 10 años junto a Mercedes-Benz nos llena de orgullo. Este aniversario </w:t>
      </w:r>
      <w:r w:rsidRPr="00690410">
        <w:rPr>
          <w:rFonts w:ascii="CorpoS" w:hAnsi="CorpoS"/>
          <w:sz w:val="24"/>
          <w:szCs w:val="24"/>
          <w:lang w:val="es-ES"/>
        </w:rPr>
        <w:t>refleja el trabajo de un equipo comprometido, el respaldo de nuestros clientes y la confianza de la marca para seguir elevando el estándar de servicio en esta región. A esto se suma la inversión sostenida en talento e infraestructura que confirma el camino: más cercanía, más eficiencia y una experiencia superior</w:t>
      </w:r>
      <w:r w:rsidRPr="00690410">
        <w:rPr>
          <w:rFonts w:ascii="CorpoS" w:eastAsiaTheme="majorEastAsia" w:hAnsi="CorpoS"/>
          <w:sz w:val="24"/>
          <w:szCs w:val="24"/>
          <w:lang w:val="es-ES"/>
        </w:rPr>
        <w:t>”.</w:t>
      </w:r>
    </w:p>
    <w:p w14:paraId="63C90D13" w14:textId="77777777" w:rsidR="001C3806" w:rsidRDefault="001C3806" w:rsidP="00690410">
      <w:pPr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</w:p>
    <w:p w14:paraId="428E7DBA" w14:textId="0A410E78" w:rsidR="001C3806" w:rsidRDefault="001C3806" w:rsidP="00690410">
      <w:pPr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  <w:r>
        <w:rPr>
          <w:rFonts w:ascii="CorpoS" w:eastAsiaTheme="majorEastAsia" w:hAnsi="CorpoS"/>
          <w:sz w:val="24"/>
          <w:szCs w:val="24"/>
          <w:lang w:val="es-ES"/>
        </w:rPr>
        <w:t>Fotos disponibles en este link:</w:t>
      </w:r>
    </w:p>
    <w:p w14:paraId="538C6D2A" w14:textId="40EACA89" w:rsidR="003B4307" w:rsidRDefault="00BB4172" w:rsidP="00690410">
      <w:pPr>
        <w:spacing w:after="0" w:line="240" w:lineRule="auto"/>
        <w:jc w:val="both"/>
      </w:pPr>
      <w:hyperlink r:id="rId7" w:history="1">
        <w:r w:rsidRPr="00BB4172">
          <w:rPr>
            <w:rStyle w:val="Hipervnculo"/>
            <w:rFonts w:ascii="CorpoS" w:eastAsiaTheme="majorEastAsia" w:hAnsi="CorpoS"/>
            <w:sz w:val="24"/>
            <w:szCs w:val="24"/>
            <w:lang w:val="es-ES"/>
          </w:rPr>
          <w:t>https://drive.google.com/drive/folders/1hfM-AaOPRs0CvueK3BURE94LXVrDsDgC?usp=sharing</w:t>
        </w:r>
      </w:hyperlink>
    </w:p>
    <w:p w14:paraId="6348BF37" w14:textId="72A18890" w:rsidR="003B4307" w:rsidRDefault="00F47FE9" w:rsidP="003B4307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  <w:r>
        <w:rPr>
          <w:rFonts w:ascii="CorpoS" w:eastAsiaTheme="majorEastAsia" w:hAnsi="CorpoS"/>
          <w:sz w:val="24"/>
          <w:szCs w:val="24"/>
          <w:lang w:val="es-ES"/>
        </w:rPr>
        <w:t xml:space="preserve">Fotos de </w:t>
      </w:r>
      <w:r w:rsidR="003B4307">
        <w:rPr>
          <w:rFonts w:ascii="CorpoS" w:eastAsiaTheme="majorEastAsia" w:hAnsi="CorpoS"/>
          <w:sz w:val="24"/>
          <w:szCs w:val="24"/>
          <w:lang w:val="es-ES"/>
        </w:rPr>
        <w:t>Daniel Herrero</w:t>
      </w:r>
    </w:p>
    <w:p w14:paraId="602486D1" w14:textId="03497A2A" w:rsidR="003B4307" w:rsidRDefault="00F47FE9" w:rsidP="003B4307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  <w:r>
        <w:rPr>
          <w:rFonts w:ascii="CorpoS" w:eastAsiaTheme="majorEastAsia" w:hAnsi="CorpoS"/>
          <w:sz w:val="24"/>
          <w:szCs w:val="24"/>
          <w:lang w:val="es-ES"/>
        </w:rPr>
        <w:t xml:space="preserve">Fotos de </w:t>
      </w:r>
      <w:r w:rsidR="00CE2E34">
        <w:rPr>
          <w:rFonts w:ascii="CorpoS" w:eastAsiaTheme="majorEastAsia" w:hAnsi="CorpoS"/>
          <w:sz w:val="24"/>
          <w:szCs w:val="24"/>
          <w:lang w:val="es-ES"/>
        </w:rPr>
        <w:t>Sprinter</w:t>
      </w:r>
      <w:r>
        <w:rPr>
          <w:rFonts w:ascii="CorpoS" w:eastAsiaTheme="majorEastAsia" w:hAnsi="CorpoS"/>
          <w:sz w:val="24"/>
          <w:szCs w:val="24"/>
          <w:lang w:val="es-ES"/>
        </w:rPr>
        <w:t xml:space="preserve">, </w:t>
      </w:r>
      <w:r>
        <w:rPr>
          <w:rFonts w:ascii="CorpoS" w:eastAsiaTheme="majorEastAsia" w:hAnsi="CorpoS"/>
          <w:sz w:val="24"/>
          <w:szCs w:val="24"/>
          <w:lang w:val="es-ES"/>
        </w:rPr>
        <w:t>nueva VITO, CLA,</w:t>
      </w:r>
      <w:r>
        <w:rPr>
          <w:rFonts w:ascii="CorpoS" w:eastAsiaTheme="majorEastAsia" w:hAnsi="CorpoS"/>
          <w:sz w:val="24"/>
          <w:szCs w:val="24"/>
          <w:lang w:val="es-ES"/>
        </w:rPr>
        <w:t xml:space="preserve"> </w:t>
      </w:r>
      <w:r w:rsidR="00A10234">
        <w:rPr>
          <w:rFonts w:ascii="CorpoS" w:eastAsiaTheme="majorEastAsia" w:hAnsi="CorpoS"/>
          <w:sz w:val="24"/>
          <w:szCs w:val="24"/>
          <w:lang w:val="es-ES"/>
        </w:rPr>
        <w:t xml:space="preserve">AMG </w:t>
      </w:r>
      <w:r w:rsidR="002047C1">
        <w:rPr>
          <w:rFonts w:ascii="CorpoS" w:eastAsiaTheme="majorEastAsia" w:hAnsi="CorpoS"/>
          <w:sz w:val="24"/>
          <w:szCs w:val="24"/>
          <w:lang w:val="es-ES"/>
        </w:rPr>
        <w:t>GLC43 S E PERFO</w:t>
      </w:r>
      <w:r w:rsidR="004D22C6">
        <w:rPr>
          <w:rFonts w:ascii="CorpoS" w:eastAsiaTheme="majorEastAsia" w:hAnsi="CorpoS"/>
          <w:sz w:val="24"/>
          <w:szCs w:val="24"/>
          <w:lang w:val="es-ES"/>
        </w:rPr>
        <w:t>R</w:t>
      </w:r>
      <w:r w:rsidR="002047C1">
        <w:rPr>
          <w:rFonts w:ascii="CorpoS" w:eastAsiaTheme="majorEastAsia" w:hAnsi="CorpoS"/>
          <w:sz w:val="24"/>
          <w:szCs w:val="24"/>
          <w:lang w:val="es-ES"/>
        </w:rPr>
        <w:t>MANCE</w:t>
      </w:r>
      <w:r w:rsidR="004D22C6">
        <w:rPr>
          <w:rFonts w:ascii="CorpoS" w:eastAsiaTheme="majorEastAsia" w:hAnsi="CorpoS"/>
          <w:sz w:val="24"/>
          <w:szCs w:val="24"/>
          <w:lang w:val="es-ES"/>
        </w:rPr>
        <w:t xml:space="preserve">, </w:t>
      </w:r>
      <w:r w:rsidR="00A10234">
        <w:rPr>
          <w:rFonts w:ascii="CorpoS" w:eastAsiaTheme="majorEastAsia" w:hAnsi="CorpoS"/>
          <w:sz w:val="24"/>
          <w:szCs w:val="24"/>
          <w:lang w:val="es-ES"/>
        </w:rPr>
        <w:t xml:space="preserve">AMG </w:t>
      </w:r>
      <w:r w:rsidR="004D22C6">
        <w:rPr>
          <w:rFonts w:ascii="CorpoS" w:eastAsiaTheme="majorEastAsia" w:hAnsi="CorpoS"/>
          <w:sz w:val="24"/>
          <w:szCs w:val="24"/>
          <w:lang w:val="es-ES"/>
        </w:rPr>
        <w:t xml:space="preserve">GLC 43 4MATIC, </w:t>
      </w:r>
      <w:r w:rsidR="00A10234">
        <w:rPr>
          <w:rFonts w:ascii="CorpoS" w:eastAsiaTheme="majorEastAsia" w:hAnsi="CorpoS"/>
          <w:sz w:val="24"/>
          <w:szCs w:val="24"/>
          <w:lang w:val="es-ES"/>
        </w:rPr>
        <w:t xml:space="preserve">AMG </w:t>
      </w:r>
      <w:r w:rsidR="004D22C6">
        <w:rPr>
          <w:rFonts w:ascii="CorpoS" w:eastAsiaTheme="majorEastAsia" w:hAnsi="CorpoS"/>
          <w:sz w:val="24"/>
          <w:szCs w:val="24"/>
          <w:lang w:val="es-ES"/>
        </w:rPr>
        <w:t>GLE 63 4MATIC+</w:t>
      </w:r>
      <w:r w:rsidR="00A10234">
        <w:rPr>
          <w:rFonts w:ascii="CorpoS" w:eastAsiaTheme="majorEastAsia" w:hAnsi="CorpoS"/>
          <w:sz w:val="24"/>
          <w:szCs w:val="24"/>
          <w:lang w:val="es-ES"/>
        </w:rPr>
        <w:t>.</w:t>
      </w:r>
    </w:p>
    <w:p w14:paraId="2962A7A4" w14:textId="38CEDA82" w:rsidR="00F47FE9" w:rsidRDefault="00F47FE9" w:rsidP="003B4307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  <w:r>
        <w:rPr>
          <w:rFonts w:ascii="CorpoS" w:eastAsiaTheme="majorEastAsia" w:hAnsi="CorpoS"/>
          <w:sz w:val="24"/>
          <w:szCs w:val="24"/>
          <w:lang w:val="es-ES"/>
        </w:rPr>
        <w:t>Fotos del Centro Industrial Juan Manuel Fangio y Línea de Producción.</w:t>
      </w:r>
    </w:p>
    <w:p w14:paraId="667FB9D7" w14:textId="0461BD66" w:rsidR="00CE2E34" w:rsidRDefault="00CE2E34" w:rsidP="005E04C5">
      <w:pPr>
        <w:pStyle w:val="Prrafodelista"/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</w:p>
    <w:p w14:paraId="6F23670E" w14:textId="134DCEFE" w:rsidR="00F47FE9" w:rsidRPr="003B4307" w:rsidRDefault="00F47FE9" w:rsidP="00F47FE9">
      <w:pPr>
        <w:pStyle w:val="Prrafodelista"/>
        <w:spacing w:after="0" w:line="240" w:lineRule="auto"/>
        <w:jc w:val="both"/>
        <w:rPr>
          <w:rFonts w:ascii="CorpoS" w:eastAsiaTheme="majorEastAsia" w:hAnsi="CorpoS"/>
          <w:sz w:val="24"/>
          <w:szCs w:val="24"/>
          <w:lang w:val="es-ES"/>
        </w:rPr>
      </w:pPr>
    </w:p>
    <w:p w14:paraId="00125B28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color w:val="000000"/>
          <w:sz w:val="24"/>
          <w:szCs w:val="24"/>
          <w:lang w:val="es-ES"/>
        </w:rPr>
      </w:pPr>
    </w:p>
    <w:p w14:paraId="5B3FB577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b/>
          <w:color w:val="000000" w:themeColor="text1"/>
          <w:sz w:val="24"/>
          <w:szCs w:val="24"/>
          <w:lang w:val="es-ES"/>
        </w:rPr>
      </w:pPr>
      <w:r w:rsidRPr="00690410">
        <w:rPr>
          <w:rFonts w:ascii="CorpoS" w:hAnsi="CorpoS"/>
          <w:b/>
          <w:color w:val="000000" w:themeColor="text1"/>
          <w:sz w:val="24"/>
          <w:szCs w:val="24"/>
          <w:lang w:val="es-ES"/>
        </w:rPr>
        <w:t>Sobre Prestige Auto</w:t>
      </w:r>
    </w:p>
    <w:p w14:paraId="36218F51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690410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Es la compañía argentina representante oficial y exclusiva de Mercedes-Benz en el país. Su gestión abarca la importación, distribución y postventa de automóviles y vans, así como la coordinación de la red de concesionarios en todo el territorio nacional. </w:t>
      </w:r>
    </w:p>
    <w:p w14:paraId="4083EBEB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690410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Su misión es traducir el legado y la innovación de Mercedes-Benz en experiencias concretas para los clientes locales, fortaleciendo la excelencia operativa, la capacitación técnica y la sustentabilidad como ejes de desarrollo. </w:t>
      </w:r>
    </w:p>
    <w:p w14:paraId="1FFE79E1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690410">
        <w:rPr>
          <w:rFonts w:ascii="CorpoS" w:hAnsi="CorpoS"/>
          <w:bCs/>
          <w:color w:val="000000" w:themeColor="text1"/>
          <w:sz w:val="24"/>
          <w:szCs w:val="24"/>
          <w:lang w:val="es-ES"/>
        </w:rPr>
        <w:t>Con presencia federal, Prestige Auto trabaja junto a concesionarios y proveedores para elevar los niveles de atención, potenciar la competitividad de la red y acompañar la evolución tecnológica del mercado, garantizando procesos y servicios alineados con los más altos estándares globales de la marca.</w:t>
      </w:r>
    </w:p>
    <w:p w14:paraId="0096689C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/>
          <w:sz w:val="24"/>
          <w:szCs w:val="24"/>
          <w:lang w:val="es-ES"/>
        </w:rPr>
      </w:pPr>
      <w:r w:rsidRPr="00690410">
        <w:rPr>
          <w:rFonts w:ascii="CorpoS" w:hAnsi="CorpoS"/>
          <w:bCs/>
          <w:color w:val="000000" w:themeColor="text1"/>
          <w:sz w:val="24"/>
          <w:szCs w:val="24"/>
          <w:lang w:val="es-ES"/>
        </w:rPr>
        <w:t xml:space="preserve">Prestige es </w:t>
      </w:r>
      <w:r w:rsidRPr="00690410">
        <w:rPr>
          <w:rFonts w:ascii="CorpoS" w:hAnsi="CorpoS"/>
          <w:sz w:val="24"/>
          <w:szCs w:val="24"/>
          <w:lang w:val="es-ES"/>
        </w:rPr>
        <w:t>responsable de la producción local de Sprinter en el Centro Industrial Juan Manuel Fangio de Virrey del Pino desde donde se exporta a países de la región.</w:t>
      </w:r>
    </w:p>
    <w:p w14:paraId="2537E12B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color w:val="000000"/>
          <w:sz w:val="24"/>
          <w:szCs w:val="24"/>
          <w:lang w:val="es-ES"/>
        </w:rPr>
      </w:pPr>
    </w:p>
    <w:p w14:paraId="6BC606CF" w14:textId="77777777" w:rsidR="00690410" w:rsidRPr="00690410" w:rsidRDefault="00690410" w:rsidP="00690410">
      <w:pPr>
        <w:pStyle w:val="dcnormal"/>
        <w:spacing w:before="0" w:beforeAutospacing="0" w:after="0" w:afterAutospacing="0"/>
        <w:jc w:val="both"/>
        <w:rPr>
          <w:rFonts w:ascii="CorpoS" w:hAnsi="CorpoS" w:cs="Arial"/>
          <w:b/>
          <w:bCs/>
          <w:color w:val="000000"/>
        </w:rPr>
      </w:pPr>
      <w:r w:rsidRPr="00690410">
        <w:rPr>
          <w:rFonts w:ascii="CorpoS" w:hAnsi="CorpoS" w:cs="Arial"/>
          <w:b/>
          <w:bCs/>
          <w:color w:val="000000"/>
        </w:rPr>
        <w:t>Sobre Arturo Yacopini e Hijos S.A.</w:t>
      </w:r>
    </w:p>
    <w:p w14:paraId="270036E3" w14:textId="77777777" w:rsidR="00690410" w:rsidRPr="00690410" w:rsidRDefault="00690410" w:rsidP="00690410">
      <w:pPr>
        <w:spacing w:after="0" w:line="240" w:lineRule="auto"/>
        <w:jc w:val="both"/>
        <w:rPr>
          <w:rFonts w:ascii="CorpoS" w:hAnsi="CorpoS" w:cs="Arial"/>
          <w:sz w:val="24"/>
          <w:szCs w:val="24"/>
          <w:lang w:val="es-ES"/>
        </w:rPr>
      </w:pPr>
      <w:r w:rsidRPr="00690410">
        <w:rPr>
          <w:rFonts w:ascii="CorpoS" w:hAnsi="CorpoS" w:cs="Arial"/>
          <w:sz w:val="24"/>
          <w:szCs w:val="24"/>
          <w:lang w:val="es-ES"/>
        </w:rPr>
        <w:t xml:space="preserve">En 1970 Yacopini S.A. nace de la mano de Don Arturo Yacopini, y luego se incorporan sus hijos Arturo y Miguel. Sus inicios fueron en la venta de neumáticos, lo que impulsó un crecimiento paulatino. En 1991, la empresa sumó la venta de vehículos 0 km, en el marco de la apertura a las importaciones. En el rubro automotriz, la compañía creció notablemente, obteniendo un gran prestigio en la actividad. En los años siguientes, la familia se especializó y trabajó con marcas del sector. </w:t>
      </w:r>
    </w:p>
    <w:p w14:paraId="3FB01F6C" w14:textId="4E46721D" w:rsidR="000C4876" w:rsidRPr="00690410" w:rsidRDefault="00690410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690410">
        <w:rPr>
          <w:rFonts w:ascii="CorpoS" w:hAnsi="CorpoS" w:cs="Arial"/>
          <w:sz w:val="24"/>
          <w:szCs w:val="24"/>
          <w:lang w:val="es-ES"/>
        </w:rPr>
        <w:t>En 2015, Mercedes-Benz eligió a Yacopini como Concesionario Oficial, para la comercialización y postventa de sus productos en Mendoza y San Juan, bajo la presidencia de Hernán Yacopini.</w:t>
      </w:r>
    </w:p>
    <w:p w14:paraId="1D1F2A9B" w14:textId="77777777" w:rsidR="005D35D6" w:rsidRDefault="005D35D6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</w:p>
    <w:p w14:paraId="294BA7F4" w14:textId="77777777" w:rsidR="005D35D6" w:rsidRPr="00D9410C" w:rsidRDefault="005D35D6" w:rsidP="00690410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b/>
          <w:color w:val="000000" w:themeColor="text1"/>
          <w:sz w:val="12"/>
          <w:szCs w:val="12"/>
          <w:lang w:val="es-ES"/>
        </w:rPr>
        <w:t>Contactos de Prensa:</w:t>
      </w:r>
    </w:p>
    <w:p w14:paraId="5677103C" w14:textId="77777777" w:rsidR="005D35D6" w:rsidRPr="00D9410C" w:rsidRDefault="005D35D6" w:rsidP="00690410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es-ES"/>
        </w:rPr>
      </w:pP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Soledad Carranza Casares – Cel. +54 9 11 4023.2315 – </w:t>
      </w:r>
      <w:hyperlink r:id="rId8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lang w:val="es-ES"/>
          </w:rPr>
          <w:t>scarranza@prestige-auto.com.ar</w:t>
        </w:r>
      </w:hyperlink>
    </w:p>
    <w:p w14:paraId="30B6AA69" w14:textId="77777777" w:rsidR="005D35D6" w:rsidRDefault="005D35D6" w:rsidP="00690410">
      <w:pPr>
        <w:spacing w:after="0" w:line="240" w:lineRule="auto"/>
        <w:jc w:val="both"/>
      </w:pP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Santiago Zerbi – Cel. +54 9 11 3133.1703 – </w:t>
      </w:r>
      <w:hyperlink r:id="rId9" w:history="1">
        <w:r w:rsidRPr="00D9410C">
          <w:rPr>
            <w:rStyle w:val="Hipervnculo"/>
            <w:rFonts w:ascii="CorpoS" w:hAnsi="CorpoS"/>
            <w:color w:val="000000" w:themeColor="text1"/>
            <w:sz w:val="12"/>
            <w:szCs w:val="12"/>
            <w:lang w:val="es-ES"/>
          </w:rPr>
          <w:t>szerbi@alurraldejasper.com</w:t>
        </w:r>
      </w:hyperlink>
    </w:p>
    <w:p w14:paraId="2A0A84A4" w14:textId="48A63BB7" w:rsidR="008A1BEF" w:rsidRDefault="008A1BEF" w:rsidP="008A1BEF">
      <w:pPr>
        <w:spacing w:after="0" w:line="240" w:lineRule="auto"/>
        <w:jc w:val="both"/>
      </w:pPr>
      <w:r>
        <w:rPr>
          <w:rFonts w:ascii="CorpoS" w:hAnsi="CorpoS"/>
          <w:color w:val="000000" w:themeColor="text1"/>
          <w:sz w:val="12"/>
          <w:szCs w:val="12"/>
          <w:lang w:val="es-ES"/>
        </w:rPr>
        <w:t>Josefina Badano</w:t>
      </w: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 – Cel. +54 9 11 </w:t>
      </w:r>
      <w:r w:rsidRPr="008A1BEF">
        <w:rPr>
          <w:rFonts w:ascii="CorpoS" w:hAnsi="CorpoS"/>
          <w:color w:val="000000" w:themeColor="text1"/>
          <w:sz w:val="12"/>
          <w:szCs w:val="12"/>
          <w:lang w:val="es-ES"/>
        </w:rPr>
        <w:t>6870-7335</w:t>
      </w:r>
      <w:r w:rsidRPr="00D9410C">
        <w:rPr>
          <w:rFonts w:ascii="CorpoS" w:hAnsi="CorpoS"/>
          <w:color w:val="000000" w:themeColor="text1"/>
          <w:sz w:val="12"/>
          <w:szCs w:val="12"/>
          <w:lang w:val="es-ES"/>
        </w:rPr>
        <w:t xml:space="preserve"> – </w:t>
      </w:r>
      <w:hyperlink r:id="rId10" w:history="1">
        <w:r w:rsidRPr="00D9399D">
          <w:rPr>
            <w:rStyle w:val="Hipervnculo"/>
            <w:rFonts w:ascii="CorpoS" w:hAnsi="CorpoS"/>
            <w:sz w:val="12"/>
            <w:szCs w:val="12"/>
            <w:lang w:val="es-ES"/>
          </w:rPr>
          <w:t>jbadano</w:t>
        </w:r>
        <w:r w:rsidRPr="00D9399D">
          <w:rPr>
            <w:rStyle w:val="Hipervnculo"/>
            <w:rFonts w:ascii="CorpoS" w:hAnsi="CorpoS"/>
            <w:sz w:val="12"/>
            <w:szCs w:val="12"/>
            <w:lang w:val="es-ES"/>
          </w:rPr>
          <w:t>@alurraldejasper.com</w:t>
        </w:r>
      </w:hyperlink>
    </w:p>
    <w:p w14:paraId="6AB44519" w14:textId="77777777" w:rsidR="005D35D6" w:rsidRPr="008A1BEF" w:rsidRDefault="005D35D6" w:rsidP="00690410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2"/>
          <w:szCs w:val="12"/>
          <w:lang w:val="en-US"/>
        </w:rPr>
      </w:pPr>
    </w:p>
    <w:p w14:paraId="20CBD0D0" w14:textId="70F609A4" w:rsidR="005D35D6" w:rsidRPr="005D35D6" w:rsidRDefault="00B668F7" w:rsidP="00690410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2"/>
          <w:szCs w:val="12"/>
          <w:u w:val="none"/>
          <w:lang w:val="es-AR"/>
        </w:rPr>
      </w:pPr>
      <w:r w:rsidRPr="005D35D6">
        <w:rPr>
          <w:rFonts w:ascii="CorpoS" w:hAnsi="CorpoS"/>
          <w:color w:val="000000" w:themeColor="text1"/>
          <w:sz w:val="12"/>
          <w:szCs w:val="12"/>
          <w:lang w:val="es-AR"/>
        </w:rPr>
        <w:t>LinkedIn</w:t>
      </w:r>
      <w:r w:rsidR="005D35D6" w:rsidRPr="005D35D6">
        <w:rPr>
          <w:rFonts w:ascii="CorpoS" w:hAnsi="CorpoS"/>
          <w:color w:val="000000" w:themeColor="text1"/>
          <w:sz w:val="12"/>
          <w:szCs w:val="12"/>
          <w:lang w:val="es-AR"/>
        </w:rPr>
        <w:t xml:space="preserve">: </w:t>
      </w:r>
      <w:hyperlink r:id="rId11" w:history="1">
        <w:r w:rsidR="005D35D6" w:rsidRPr="005D35D6">
          <w:rPr>
            <w:rStyle w:val="Hipervnculo"/>
            <w:rFonts w:ascii="CorpoS" w:hAnsi="CorpoS"/>
            <w:bCs/>
            <w:color w:val="000000" w:themeColor="text1"/>
            <w:sz w:val="12"/>
            <w:szCs w:val="12"/>
            <w:u w:val="none"/>
            <w:lang w:val="es-AR"/>
          </w:rPr>
          <w:t>Mercedes-Benz Argentina</w:t>
        </w:r>
      </w:hyperlink>
    </w:p>
    <w:p w14:paraId="46167149" w14:textId="77777777" w:rsidR="005D35D6" w:rsidRPr="005D35D6" w:rsidRDefault="005D35D6" w:rsidP="00690410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2"/>
          <w:szCs w:val="12"/>
          <w:u w:val="none"/>
          <w:lang w:val="es-AR"/>
        </w:rPr>
      </w:pPr>
      <w:r w:rsidRPr="005D35D6">
        <w:rPr>
          <w:rFonts w:ascii="CorpoS" w:hAnsi="CorpoS"/>
          <w:color w:val="000000" w:themeColor="text1"/>
          <w:sz w:val="12"/>
          <w:szCs w:val="12"/>
          <w:lang w:val="es-AR"/>
        </w:rPr>
        <w:t xml:space="preserve">X: </w:t>
      </w:r>
      <w:hyperlink r:id="rId12" w:history="1">
        <w:r w:rsidRPr="005D35D6">
          <w:rPr>
            <w:rStyle w:val="Hipervnculo"/>
            <w:rFonts w:ascii="CorpoS" w:hAnsi="CorpoS"/>
            <w:bCs/>
            <w:color w:val="000000" w:themeColor="text1"/>
            <w:sz w:val="12"/>
            <w:szCs w:val="12"/>
            <w:u w:val="none"/>
            <w:lang w:val="es-AR"/>
          </w:rPr>
          <w:t>@MercedesBenzArg</w:t>
        </w:r>
      </w:hyperlink>
    </w:p>
    <w:p w14:paraId="6604E06C" w14:textId="77777777" w:rsidR="005D35D6" w:rsidRPr="005D35D6" w:rsidRDefault="005D35D6" w:rsidP="00690410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Facebook: </w:t>
      </w:r>
      <w:r w:rsidRPr="005D35D6">
        <w:rPr>
          <w:rFonts w:ascii="CorpoS" w:hAnsi="CorpoS"/>
          <w:color w:val="000000" w:themeColor="text1"/>
          <w:sz w:val="12"/>
          <w:szCs w:val="12"/>
          <w:lang w:val="es-AR"/>
        </w:rPr>
        <w:t xml:space="preserve">Autos: </w:t>
      </w:r>
      <w:hyperlink r:id="rId13" w:history="1"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es-AR"/>
          </w:rPr>
          <w:t xml:space="preserve">Mercedes-Benz Argentina </w:t>
        </w:r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Autos</w:t>
        </w:r>
      </w:hyperlink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 </w:t>
      </w:r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5D35D6">
        <w:rPr>
          <w:rFonts w:ascii="CorpoS" w:hAnsi="CorpoS"/>
          <w:color w:val="000000" w:themeColor="text1"/>
          <w:sz w:val="12"/>
          <w:szCs w:val="12"/>
          <w:lang w:val="es-ES"/>
        </w:rPr>
        <w:t xml:space="preserve">Vans: </w:t>
      </w:r>
      <w:hyperlink r:id="rId14" w:history="1"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es-ES"/>
          </w:rPr>
          <w:t xml:space="preserve">Mercedes-Benz Argentina </w:t>
        </w:r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Vans</w:t>
        </w:r>
      </w:hyperlink>
    </w:p>
    <w:p w14:paraId="64228672" w14:textId="77777777" w:rsidR="005D35D6" w:rsidRPr="005D35D6" w:rsidRDefault="005D35D6" w:rsidP="00690410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</w:pPr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Instagram: </w:t>
      </w:r>
      <w:r w:rsidRPr="005D35D6">
        <w:rPr>
          <w:rFonts w:ascii="CorpoS" w:hAnsi="CorpoS"/>
          <w:color w:val="000000" w:themeColor="text1"/>
          <w:sz w:val="12"/>
          <w:szCs w:val="12"/>
          <w:lang w:val="pt-BR"/>
        </w:rPr>
        <w:t xml:space="preserve">Autos: </w:t>
      </w:r>
      <w:hyperlink r:id="rId15" w:history="1"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Vans: </w:t>
      </w:r>
      <w:hyperlink r:id="rId16" w:history="1"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@mercedesbenzvans_arg</w:t>
        </w:r>
      </w:hyperlink>
    </w:p>
    <w:p w14:paraId="0144CAAE" w14:textId="217B7D66" w:rsidR="005D35D6" w:rsidRPr="005D35D6" w:rsidRDefault="005D35D6" w:rsidP="00690410">
      <w:pPr>
        <w:spacing w:after="0" w:line="240" w:lineRule="auto"/>
        <w:jc w:val="both"/>
        <w:rPr>
          <w:rFonts w:ascii="CorpoS" w:hAnsi="CorpoS"/>
          <w:bCs/>
          <w:color w:val="000000" w:themeColor="text1"/>
          <w:sz w:val="24"/>
          <w:szCs w:val="24"/>
          <w:lang w:val="es-ES"/>
        </w:rPr>
      </w:pPr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 xml:space="preserve">Youtube: </w:t>
      </w:r>
      <w:hyperlink r:id="rId17" w:history="1"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@MercedesBenzArg</w:t>
        </w:r>
      </w:hyperlink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</w:r>
      <w:r w:rsidRPr="005D35D6">
        <w:rPr>
          <w:rStyle w:val="Hipervnculo"/>
          <w:rFonts w:ascii="CorpoS" w:hAnsi="CorpoS"/>
          <w:color w:val="000000" w:themeColor="text1"/>
          <w:sz w:val="12"/>
          <w:szCs w:val="12"/>
          <w:u w:val="none"/>
          <w:lang w:val="pt-BR"/>
        </w:rPr>
        <w:tab/>
        <w:t xml:space="preserve">Sitio Web: </w:t>
      </w:r>
      <w:hyperlink r:id="rId18" w:history="1">
        <w:r w:rsidRPr="005D35D6">
          <w:rPr>
            <w:rStyle w:val="Hipervnculo"/>
            <w:rFonts w:ascii="CorpoS" w:hAnsi="CorpoS"/>
            <w:color w:val="000000" w:themeColor="text1"/>
            <w:sz w:val="12"/>
            <w:szCs w:val="12"/>
            <w:u w:val="none"/>
            <w:lang w:val="pt-BR"/>
          </w:rPr>
          <w:t>Mercedes-Benz Argentina</w:t>
        </w:r>
      </w:hyperlink>
    </w:p>
    <w:sectPr w:rsidR="005D35D6" w:rsidRPr="005D35D6" w:rsidSect="002B310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CorpoS">
    <w:altName w:val="Cambria"/>
    <w:charset w:val="00"/>
    <w:family w:val="auto"/>
    <w:pitch w:val="variable"/>
    <w:sig w:usb0="A00001AF" w:usb1="100078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346A55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2D5393"/>
    <w:multiLevelType w:val="multilevel"/>
    <w:tmpl w:val="0190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D837BE"/>
    <w:multiLevelType w:val="hybridMultilevel"/>
    <w:tmpl w:val="5CF0FD1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6486">
    <w:abstractNumId w:val="8"/>
  </w:num>
  <w:num w:numId="2" w16cid:durableId="474956326">
    <w:abstractNumId w:val="6"/>
  </w:num>
  <w:num w:numId="3" w16cid:durableId="1784692118">
    <w:abstractNumId w:val="5"/>
  </w:num>
  <w:num w:numId="4" w16cid:durableId="1451971785">
    <w:abstractNumId w:val="4"/>
  </w:num>
  <w:num w:numId="5" w16cid:durableId="1486580866">
    <w:abstractNumId w:val="7"/>
  </w:num>
  <w:num w:numId="6" w16cid:durableId="598416778">
    <w:abstractNumId w:val="3"/>
  </w:num>
  <w:num w:numId="7" w16cid:durableId="1582181124">
    <w:abstractNumId w:val="2"/>
  </w:num>
  <w:num w:numId="8" w16cid:durableId="133568511">
    <w:abstractNumId w:val="1"/>
  </w:num>
  <w:num w:numId="9" w16cid:durableId="2005549855">
    <w:abstractNumId w:val="0"/>
  </w:num>
  <w:num w:numId="10" w16cid:durableId="238248161">
    <w:abstractNumId w:val="9"/>
  </w:num>
  <w:num w:numId="11" w16cid:durableId="9137855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4876"/>
    <w:rsid w:val="000D5E45"/>
    <w:rsid w:val="00106445"/>
    <w:rsid w:val="0015074B"/>
    <w:rsid w:val="001C3806"/>
    <w:rsid w:val="001E5755"/>
    <w:rsid w:val="002047C1"/>
    <w:rsid w:val="0029639D"/>
    <w:rsid w:val="002B3102"/>
    <w:rsid w:val="002F6762"/>
    <w:rsid w:val="00300E09"/>
    <w:rsid w:val="00326F90"/>
    <w:rsid w:val="00336127"/>
    <w:rsid w:val="003B4307"/>
    <w:rsid w:val="00427FE6"/>
    <w:rsid w:val="00473CD2"/>
    <w:rsid w:val="004D22C6"/>
    <w:rsid w:val="00501E57"/>
    <w:rsid w:val="00552CE3"/>
    <w:rsid w:val="005A7EBF"/>
    <w:rsid w:val="005D35D6"/>
    <w:rsid w:val="005E04C5"/>
    <w:rsid w:val="006249CF"/>
    <w:rsid w:val="00690410"/>
    <w:rsid w:val="006A3B3B"/>
    <w:rsid w:val="006F1E44"/>
    <w:rsid w:val="007029B9"/>
    <w:rsid w:val="007129E2"/>
    <w:rsid w:val="0083008E"/>
    <w:rsid w:val="00836E42"/>
    <w:rsid w:val="008A1BEF"/>
    <w:rsid w:val="009D3E28"/>
    <w:rsid w:val="00A10234"/>
    <w:rsid w:val="00A12939"/>
    <w:rsid w:val="00A71957"/>
    <w:rsid w:val="00AA1D8D"/>
    <w:rsid w:val="00B14BF2"/>
    <w:rsid w:val="00B47730"/>
    <w:rsid w:val="00B668F7"/>
    <w:rsid w:val="00BB4172"/>
    <w:rsid w:val="00CB0664"/>
    <w:rsid w:val="00CE2E34"/>
    <w:rsid w:val="00E25804"/>
    <w:rsid w:val="00E40D43"/>
    <w:rsid w:val="00E85929"/>
    <w:rsid w:val="00EB7857"/>
    <w:rsid w:val="00F47FE9"/>
    <w:rsid w:val="00FB0354"/>
    <w:rsid w:val="00FB5E04"/>
    <w:rsid w:val="00FC693F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DD7505"/>
  <w14:defaultImageDpi w14:val="300"/>
  <w15:docId w15:val="{1DEDAF80-A020-4C44-BB38-5DB464EA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ipervnculo">
    <w:name w:val="Hyperlink"/>
    <w:basedOn w:val="Fuentedeprrafopredeter"/>
    <w:uiPriority w:val="99"/>
    <w:unhideWhenUsed/>
    <w:rsid w:val="00EB785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B7857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5D35D6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Fuentedeprrafopredeter"/>
    <w:link w:val="01Flietext"/>
    <w:rsid w:val="005D35D6"/>
    <w:rPr>
      <w:rFonts w:ascii="MB Corpo S Text Office Light" w:eastAsiaTheme="minorHAnsi" w:hAnsi="MB Corpo S Text Office Light"/>
      <w:sz w:val="21"/>
      <w:szCs w:val="21"/>
      <w:lang w:val="de-DE"/>
    </w:rPr>
  </w:style>
  <w:style w:type="paragraph" w:customStyle="1" w:styleId="dcnormal">
    <w:name w:val="dcnormal"/>
    <w:basedOn w:val="Normal"/>
    <w:rsid w:val="00690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BB41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rranza@prestige-auto.com.ar" TargetMode="External"/><Relationship Id="rId13" Type="http://schemas.openxmlformats.org/officeDocument/2006/relationships/hyperlink" Target="https://www.facebook.com/MercedesBenzArg?locale=es_LA" TargetMode="External"/><Relationship Id="rId18" Type="http://schemas.openxmlformats.org/officeDocument/2006/relationships/hyperlink" Target="https://www.mercedes-benz.com.ar/?group=all&amp;subgroup=see-all&amp;view=BODYTYPE" TargetMode="External"/><Relationship Id="rId3" Type="http://schemas.openxmlformats.org/officeDocument/2006/relationships/styles" Target="styles.xml"/><Relationship Id="rId7" Type="http://schemas.openxmlformats.org/officeDocument/2006/relationships/hyperlink" Target="https://drive.google.com/drive/folders/1hfM-AaOPRs0CvueK3BURE94LXVrDsDgC?usp=sharing" TargetMode="External"/><Relationship Id="rId12" Type="http://schemas.openxmlformats.org/officeDocument/2006/relationships/hyperlink" Target="https://twitter.com/MercedesBenzArg" TargetMode="External"/><Relationship Id="rId17" Type="http://schemas.openxmlformats.org/officeDocument/2006/relationships/hyperlink" Target="https://www.youtube.com/@MercedesBenzA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stagram.com/mercedesbenzvans_arg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linkedin.com/company/mercedes-benz-argentin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arg/" TargetMode="External"/><Relationship Id="rId10" Type="http://schemas.openxmlformats.org/officeDocument/2006/relationships/hyperlink" Target="mailto:jbadano@alurraldejasper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zerbi@alurraldejasper.com" TargetMode="External"/><Relationship Id="rId14" Type="http://schemas.openxmlformats.org/officeDocument/2006/relationships/hyperlink" Target="https://www.facebook.com/MercedesBenzVansA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1002</Words>
  <Characters>5513</Characters>
  <Application>Microsoft Office Word</Application>
  <DocSecurity>0</DocSecurity>
  <Lines>45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6502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Santiago Zerbi</cp:lastModifiedBy>
  <cp:revision>13</cp:revision>
  <dcterms:created xsi:type="dcterms:W3CDTF">2025-10-02T14:25:00Z</dcterms:created>
  <dcterms:modified xsi:type="dcterms:W3CDTF">2025-10-02T19:39:00Z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2025-09-09T19:58:45Z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d71f29c8-1bbb-4863-9569-0fb522fdbae0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